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Schlauchwaschanlage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14744181" name="005b0fd0-0108-11f1-b581-c760f5e85c3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8209500" name="005b0fd0-0108-11f1-b581-c760f5e85c3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Garderobe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16452161" name="30f98ea0-010d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8397632" name="30f98ea0-010d-11f1-a852-c5c84742ed1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Schlauchwaschanlage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40081751" name="43843fb0-0109-11f1-b581-c760f5e85c3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6933301" name="43843fb0-0109-11f1-b581-c760f5e85c3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Garderobe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05556397" name="5facd180-010d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7488441" name="5facd180-010d-11f1-a852-c5c84742ed1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Mehrzweckhalle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90194001" name="ea01d850-0110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137805" name="ea01d850-0110-11f1-a852-c5c84742ed1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Mehrzweckhalle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25158977" name="a27afe30-0110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1561205" name="a27afe30-0110-11f1-a852-c5c84742ed1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Mehrzweckhalle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76987597" name="fe8660c0-0110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956589" name="fe8660c0-0110-11f1-a852-c5c84742ed1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Pausenraum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Deckenpanelen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64619503" name="c5385070-0111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6939104" name="c5385070-0111-11f1-a852-c5c84742ed1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Feuerwehrgebäude Männedorf</w:t>
          </w:r>
        </w:p>
        <w:p>
          <w:pPr>
            <w:spacing w:before="0" w:after="0"/>
          </w:pPr>
          <w:r>
            <w:t>713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